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32" w:rsidRPr="00AB2B32" w:rsidRDefault="00663154" w:rsidP="00AB2B32">
      <w:pPr>
        <w:tabs>
          <w:tab w:val="left" w:pos="7797"/>
        </w:tabs>
        <w:ind w:firstLine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AB2B32" w:rsidRPr="00AB2B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риложение №  1</w:t>
      </w:r>
    </w:p>
    <w:p w:rsidR="00AB2B32" w:rsidRPr="00AB2B32" w:rsidRDefault="00AB2B32" w:rsidP="003F65B8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bookmarkStart w:id="0" w:name="_к_Порядку_работы"/>
      <w:bookmarkEnd w:id="0"/>
      <w:r w:rsidRPr="00AB2B32">
        <w:rPr>
          <w:sz w:val="28"/>
          <w:szCs w:val="28"/>
        </w:rPr>
        <w:t>к Инструкции</w:t>
      </w:r>
      <w:r w:rsidR="003F65B8"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6726AC">
        <w:rPr>
          <w:sz w:val="28"/>
          <w:szCs w:val="28"/>
        </w:rPr>
        <w:t>Советского сельского поселения Новокубанского</w:t>
      </w:r>
      <w:r w:rsidRPr="00AB2B32">
        <w:rPr>
          <w:sz w:val="28"/>
          <w:szCs w:val="28"/>
        </w:rPr>
        <w:t xml:space="preserve"> район</w:t>
      </w:r>
      <w:r w:rsidR="006726AC">
        <w:rPr>
          <w:sz w:val="28"/>
          <w:szCs w:val="28"/>
        </w:rPr>
        <w:t>а</w:t>
      </w:r>
    </w:p>
    <w:p w:rsidR="003F65B8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AB2B32" w:rsidRPr="00257AA8" w:rsidRDefault="00AB2B32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AA8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AB2B32" w:rsidRPr="00453DF7" w:rsidRDefault="00AB2B32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>об отсутствии письменных вложений в заказных</w:t>
      </w:r>
      <w:r w:rsidR="0025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DF7">
        <w:rPr>
          <w:rFonts w:ascii="Times New Roman" w:hAnsi="Times New Roman" w:cs="Times New Roman"/>
          <w:b/>
          <w:sz w:val="28"/>
          <w:szCs w:val="28"/>
        </w:rPr>
        <w:t>письмах с уведомлением, в письмах с объявленной ценностью</w:t>
      </w:r>
    </w:p>
    <w:p w:rsidR="00AB2B32" w:rsidRPr="00AB2B32" w:rsidRDefault="00AB2B32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от «____»___________2</w:t>
      </w:r>
      <w:r w:rsidR="00F06404">
        <w:rPr>
          <w:rFonts w:ascii="Times New Roman" w:hAnsi="Times New Roman" w:cs="Times New Roman"/>
          <w:sz w:val="28"/>
          <w:szCs w:val="28"/>
        </w:rPr>
        <w:t>0</w:t>
      </w:r>
      <w:r w:rsidRPr="00AB2B32">
        <w:rPr>
          <w:rFonts w:ascii="Times New Roman" w:hAnsi="Times New Roman" w:cs="Times New Roman"/>
          <w:sz w:val="28"/>
          <w:szCs w:val="28"/>
        </w:rPr>
        <w:t>____г.</w:t>
      </w:r>
    </w:p>
    <w:p w:rsidR="00AB2B32" w:rsidRPr="00AB2B32" w:rsidRDefault="00AB2B32" w:rsidP="00F0640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F06404">
        <w:rPr>
          <w:rFonts w:ascii="Times New Roman" w:hAnsi="Times New Roman" w:cs="Times New Roman"/>
          <w:sz w:val="28"/>
          <w:szCs w:val="28"/>
        </w:rPr>
        <w:t>: ___</w:t>
      </w:r>
      <w:r w:rsidR="00D45369">
        <w:rPr>
          <w:rFonts w:ascii="Times New Roman" w:hAnsi="Times New Roman" w:cs="Times New Roman"/>
          <w:sz w:val="28"/>
          <w:szCs w:val="28"/>
        </w:rPr>
        <w:t>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AB2B32" w:rsidRP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B2B32" w:rsidRPr="00257AA8" w:rsidRDefault="00AB2B32" w:rsidP="00257AA8">
      <w:pPr>
        <w:jc w:val="center"/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53D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57AA8">
        <w:rPr>
          <w:rFonts w:ascii="Times New Roman" w:hAnsi="Times New Roman" w:cs="Times New Roman"/>
          <w:sz w:val="22"/>
          <w:szCs w:val="28"/>
        </w:rPr>
        <w:t>(фамилия, инициалы, должности лиц, составивших акт)</w:t>
      </w:r>
    </w:p>
    <w:p w:rsidR="00AB2B32" w:rsidRP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AB2B32" w:rsidRPr="00257AA8" w:rsidRDefault="00AB2B32" w:rsidP="00AB2B32">
      <w:pPr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57AA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257AA8" w:rsidRDefault="00AB2B32" w:rsidP="00AB2B32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6726AC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AB2B32">
        <w:rPr>
          <w:rFonts w:ascii="Times New Roman" w:hAnsi="Times New Roman" w:cs="Times New Roman"/>
          <w:sz w:val="28"/>
          <w:szCs w:val="28"/>
        </w:rPr>
        <w:t xml:space="preserve"> поступила корреспонденция с уведомлением </w:t>
      </w:r>
      <w:proofErr w:type="gramStart"/>
      <w:r w:rsidRPr="00AB2B3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№ _______________________ от гражданина _____________________________________________________, </w:t>
      </w:r>
      <w:r w:rsidR="00257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AA8" w:rsidRPr="00257AA8" w:rsidRDefault="00257AA8" w:rsidP="00257AA8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AB2B32" w:rsidRDefault="00AB2B32" w:rsidP="00AB2B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2B3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AB2B32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257AA8" w:rsidRPr="00257AA8" w:rsidRDefault="00257AA8" w:rsidP="00257AA8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AB2B32" w:rsidRPr="00AB2B32" w:rsidRDefault="00AB2B32" w:rsidP="00257AA8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При  вскрытии </w:t>
      </w:r>
      <w:r w:rsidR="00F06404">
        <w:rPr>
          <w:rFonts w:ascii="Times New Roman" w:hAnsi="Times New Roman" w:cs="Times New Roman"/>
          <w:sz w:val="28"/>
          <w:szCs w:val="28"/>
        </w:rPr>
        <w:t xml:space="preserve">почтового отправления </w:t>
      </w:r>
      <w:r w:rsidRPr="00AB2B32">
        <w:rPr>
          <w:rFonts w:ascii="Times New Roman" w:hAnsi="Times New Roman" w:cs="Times New Roman"/>
          <w:sz w:val="28"/>
          <w:szCs w:val="28"/>
        </w:rPr>
        <w:t>обнаружено отсутствие письменного вложения.</w:t>
      </w:r>
    </w:p>
    <w:p w:rsidR="00AB2B32" w:rsidRPr="00AB2B32" w:rsidRDefault="00AB2B32" w:rsidP="00AB2B32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B32" w:rsidRPr="00AB2B32" w:rsidRDefault="00AB2B32" w:rsidP="00AB2B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3154" w:rsidRDefault="00663154" w:rsidP="00AB2B32">
      <w:pPr>
        <w:rPr>
          <w:rFonts w:ascii="Times New Roman" w:hAnsi="Times New Roman" w:cs="Times New Roman"/>
          <w:sz w:val="28"/>
          <w:szCs w:val="28"/>
        </w:rPr>
      </w:pPr>
    </w:p>
    <w:p w:rsidR="006726AC" w:rsidRDefault="006726AC" w:rsidP="00D103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800E87" w:rsidRPr="003F65B8" w:rsidRDefault="006726AC" w:rsidP="00D103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bookmarkStart w:id="1" w:name="_GoBack"/>
      <w:bookmarkEnd w:id="1"/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sectPr w:rsidR="00800E87" w:rsidRPr="003F65B8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7F" w:rsidRDefault="00DE7B7F" w:rsidP="00B556F7">
      <w:r>
        <w:separator/>
      </w:r>
    </w:p>
  </w:endnote>
  <w:endnote w:type="continuationSeparator" w:id="0">
    <w:p w:rsidR="00DE7B7F" w:rsidRDefault="00DE7B7F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7F" w:rsidRDefault="00DE7B7F" w:rsidP="00B556F7">
      <w:r>
        <w:separator/>
      </w:r>
    </w:p>
  </w:footnote>
  <w:footnote w:type="continuationSeparator" w:id="0">
    <w:p w:rsidR="00DE7B7F" w:rsidRDefault="00DE7B7F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D103D5">
          <w:rPr>
            <w:rFonts w:ascii="Times New Roman" w:hAnsi="Times New Roman" w:cs="Times New Roman"/>
            <w:noProof/>
          </w:rPr>
          <w:t>9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207AD4"/>
    <w:rsid w:val="00244ABE"/>
    <w:rsid w:val="00257AA8"/>
    <w:rsid w:val="002D2FA1"/>
    <w:rsid w:val="002F068A"/>
    <w:rsid w:val="002F62BA"/>
    <w:rsid w:val="003372E7"/>
    <w:rsid w:val="003649BA"/>
    <w:rsid w:val="003A15A3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67FB0"/>
    <w:rsid w:val="004918B8"/>
    <w:rsid w:val="004B4AED"/>
    <w:rsid w:val="005025C0"/>
    <w:rsid w:val="0052077C"/>
    <w:rsid w:val="00527502"/>
    <w:rsid w:val="00534310"/>
    <w:rsid w:val="005F4B90"/>
    <w:rsid w:val="00631EEF"/>
    <w:rsid w:val="00663154"/>
    <w:rsid w:val="006726AC"/>
    <w:rsid w:val="0068307E"/>
    <w:rsid w:val="006B3638"/>
    <w:rsid w:val="007216A6"/>
    <w:rsid w:val="00800E87"/>
    <w:rsid w:val="00880B59"/>
    <w:rsid w:val="008810D6"/>
    <w:rsid w:val="00882BC1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4244E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37DB"/>
    <w:rsid w:val="00C966F5"/>
    <w:rsid w:val="00CC69BA"/>
    <w:rsid w:val="00CD409A"/>
    <w:rsid w:val="00CF22A8"/>
    <w:rsid w:val="00D103D5"/>
    <w:rsid w:val="00D33DE4"/>
    <w:rsid w:val="00D417E1"/>
    <w:rsid w:val="00D45369"/>
    <w:rsid w:val="00D57C25"/>
    <w:rsid w:val="00D74AEF"/>
    <w:rsid w:val="00D90216"/>
    <w:rsid w:val="00D9035F"/>
    <w:rsid w:val="00DE7B7F"/>
    <w:rsid w:val="00E12E0E"/>
    <w:rsid w:val="00E16DFD"/>
    <w:rsid w:val="00E96CE1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103D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03D5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103D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03D5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2023-08-03T09:33:00Z</cp:lastPrinted>
  <dcterms:created xsi:type="dcterms:W3CDTF">2024-04-25T08:03:00Z</dcterms:created>
  <dcterms:modified xsi:type="dcterms:W3CDTF">2024-05-08T13:10:00Z</dcterms:modified>
</cp:coreProperties>
</file>